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60369" w14:textId="77777777" w:rsidR="00D67F86" w:rsidRPr="00D67F86" w:rsidRDefault="00D67F86" w:rsidP="00D67F86">
      <w:pPr>
        <w:pStyle w:val="BijlageGenummerdKop"/>
        <w:ind w:firstLine="0"/>
        <w:rPr>
          <w:b/>
          <w:bCs/>
          <w:sz w:val="18"/>
        </w:rPr>
      </w:pPr>
      <w:bookmarkStart w:id="0" w:name="_Toc217378812"/>
      <w:bookmarkStart w:id="1" w:name="_Toc232580350"/>
      <w:bookmarkStart w:id="2" w:name="_Toc232582939"/>
      <w:bookmarkStart w:id="3" w:name="_Toc232586989"/>
      <w:bookmarkStart w:id="4" w:name="bwKopBijlage_A"/>
      <w:r w:rsidRPr="00D67F86">
        <w:rPr>
          <w:b/>
          <w:bCs/>
          <w:sz w:val="18"/>
        </w:rPr>
        <w:t>Formulier verzoek tot deelneming</w:t>
      </w:r>
      <w:bookmarkEnd w:id="0"/>
    </w:p>
    <w:bookmarkEnd w:id="1"/>
    <w:bookmarkEnd w:id="2"/>
    <w:bookmarkEnd w:id="3"/>
    <w:bookmarkEnd w:id="4"/>
    <w:p w14:paraId="4E0D948E" w14:textId="77777777" w:rsidR="00D67F86" w:rsidRPr="00667D65" w:rsidRDefault="00D67F86" w:rsidP="00D67F86">
      <w:pPr>
        <w:rPr>
          <w:rFonts w:cs="V&amp;W Syntax (Adobe)"/>
          <w:lang w:val="nl-NL"/>
        </w:rPr>
      </w:pPr>
      <w:r w:rsidRPr="00667D65">
        <w:rPr>
          <w:rFonts w:cs="V&amp;W Syntax (Adobe)"/>
          <w:lang w:val="nl-NL"/>
        </w:rPr>
        <w:t xml:space="preserve">Ter zake van de aanbesteding volgens de </w:t>
      </w:r>
      <w:bookmarkStart w:id="5" w:name="bwBijl_A_AP_CD"/>
      <w:r w:rsidRPr="00667D65">
        <w:rPr>
          <w:rFonts w:cs="V&amp;W Syntax (Adobe)"/>
          <w:lang w:val="nl-NL"/>
        </w:rPr>
        <w:t>concurrentiegerichte dialoog</w:t>
      </w:r>
      <w:bookmarkEnd w:id="5"/>
      <w:r w:rsidRPr="00667D65">
        <w:rPr>
          <w:rFonts w:cs="V&amp;W Syntax (Adobe)"/>
          <w:lang w:val="nl-NL"/>
        </w:rPr>
        <w:t xml:space="preserve">, zoals omschreven in hoofdstuk </w:t>
      </w:r>
      <w:bookmarkStart w:id="6" w:name="bwBijl_A_AP_CD_2"/>
      <w:r w:rsidRPr="00667D65">
        <w:rPr>
          <w:rFonts w:cs="V&amp;W Syntax (Adobe)"/>
          <w:lang w:val="nl-NL"/>
        </w:rPr>
        <w:t>4</w:t>
      </w:r>
      <w:bookmarkEnd w:id="6"/>
      <w:r w:rsidRPr="00667D65">
        <w:rPr>
          <w:rFonts w:cs="V&amp;W Syntax (Adobe)"/>
          <w:lang w:val="nl-NL"/>
        </w:rPr>
        <w:t xml:space="preserve"> van het ARW 2016, van de opdracht met zaaknummer 31121609 </w:t>
      </w:r>
      <w:r w:rsidRPr="00667D65">
        <w:rPr>
          <w:lang w:val="nl-NL"/>
        </w:rPr>
        <w:t xml:space="preserve">voor het </w:t>
      </w:r>
      <w:bookmarkStart w:id="7" w:name="bwBijl_A_AP_NO_CD_2"/>
      <w:r>
        <w:rPr>
          <w:lang w:val="nl-NL"/>
        </w:rPr>
        <w:t>V</w:t>
      </w:r>
      <w:r w:rsidRPr="00667D65">
        <w:rPr>
          <w:lang w:val="nl-NL"/>
        </w:rPr>
        <w:t>ernieuwen bediening en besturing Maasobjecten</w:t>
      </w:r>
      <w:bookmarkEnd w:id="7"/>
      <w:r w:rsidRPr="00667D65">
        <w:rPr>
          <w:rFonts w:cs="V&amp;W Syntax (Adobe)"/>
          <w:lang w:val="nl-NL"/>
        </w:rPr>
        <w:t>.</w:t>
      </w:r>
    </w:p>
    <w:p w14:paraId="7A08FB60" w14:textId="77777777" w:rsidR="00D67F86" w:rsidRPr="00667D65" w:rsidRDefault="00D67F86" w:rsidP="00D67F86">
      <w:pPr>
        <w:spacing w:line="260" w:lineRule="atLeast"/>
        <w:ind w:left="1418"/>
        <w:rPr>
          <w:rFonts w:cs="V&amp;W Syntax (Adobe)"/>
          <w:lang w:val="nl-NL"/>
        </w:rPr>
      </w:pPr>
    </w:p>
    <w:p w14:paraId="45A09261" w14:textId="77777777" w:rsidR="00D67F86" w:rsidRPr="00667D65" w:rsidRDefault="00D67F86" w:rsidP="00D67F86">
      <w:pPr>
        <w:spacing w:line="260" w:lineRule="atLeast"/>
        <w:ind w:left="1418"/>
        <w:rPr>
          <w:rFonts w:cs="Verdana"/>
          <w:highlight w:val="green"/>
          <w:lang w:val="nl-NL"/>
        </w:rPr>
      </w:pPr>
    </w:p>
    <w:p w14:paraId="3C1C5A7F" w14:textId="77777777" w:rsidR="00D67F86" w:rsidRPr="00667D65" w:rsidRDefault="00D67F86" w:rsidP="00D67F86">
      <w:pPr>
        <w:numPr>
          <w:ilvl w:val="0"/>
          <w:numId w:val="33"/>
        </w:numPr>
        <w:tabs>
          <w:tab w:val="left" w:pos="2098"/>
        </w:tabs>
        <w:ind w:left="0" w:firstLine="0"/>
        <w:rPr>
          <w:rFonts w:cs="Verdana"/>
          <w:lang w:val="nl-NL"/>
        </w:rPr>
      </w:pPr>
      <w:r w:rsidRPr="00667D65">
        <w:rPr>
          <w:rFonts w:cs="Verdana"/>
          <w:b/>
          <w:bCs/>
          <w:lang w:val="nl-NL"/>
        </w:rPr>
        <w:t xml:space="preserve">Gegevens aanbesteder: </w:t>
      </w:r>
      <w:r w:rsidRPr="00667D65">
        <w:rPr>
          <w:rFonts w:cs="Verdana"/>
          <w:b/>
          <w:bCs/>
          <w:lang w:val="nl-NL"/>
        </w:rPr>
        <w:br/>
      </w:r>
      <w:r w:rsidRPr="00667D65">
        <w:rPr>
          <w:lang w:val="nl-NL"/>
        </w:rPr>
        <w:t>Rijkswaterstaat</w:t>
      </w:r>
      <w:r w:rsidRPr="00667D65">
        <w:rPr>
          <w:lang w:val="nl-NL"/>
        </w:rPr>
        <w:tab/>
        <w:t>Projecten, Programma’s en Onderhoud</w:t>
      </w:r>
    </w:p>
    <w:p w14:paraId="26C88A03" w14:textId="77777777" w:rsidR="00D67F86" w:rsidRPr="00667D65" w:rsidRDefault="00D67F86" w:rsidP="00D67F86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referentiegegevens"/>
          <w:lang w:val="nl-NL"/>
        </w:rPr>
      </w:pPr>
      <w:r w:rsidRPr="00667D65">
        <w:rPr>
          <w:rFonts w:cs="Verdana"/>
          <w:sz w:val="18"/>
          <w:lang w:val="nl-NL"/>
        </w:rPr>
        <w:t>Adres:</w:t>
      </w:r>
      <w:r w:rsidRPr="00667D65">
        <w:rPr>
          <w:rFonts w:cs="Verdana"/>
          <w:sz w:val="18"/>
          <w:lang w:val="nl-NL"/>
        </w:rPr>
        <w:tab/>
        <w:t>Postbus 2232</w:t>
      </w:r>
    </w:p>
    <w:p w14:paraId="766360B1" w14:textId="77777777" w:rsidR="00D67F86" w:rsidRPr="00667D65" w:rsidRDefault="00D67F86" w:rsidP="00D67F86">
      <w:pPr>
        <w:pStyle w:val="broodtekst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0" w:lineRule="atLeast"/>
        <w:rPr>
          <w:lang w:val="nl-NL"/>
        </w:rPr>
      </w:pPr>
      <w:r w:rsidRPr="00667D65">
        <w:rPr>
          <w:rFonts w:cs="Verdana"/>
          <w:lang w:val="nl-NL"/>
        </w:rPr>
        <w:tab/>
      </w:r>
      <w:bookmarkStart w:id="8" w:name="bwBijl_A_AP_NO_CD_5"/>
      <w:r w:rsidRPr="00667D65">
        <w:rPr>
          <w:rFonts w:cs="Verdana"/>
          <w:lang w:val="nl-NL"/>
        </w:rPr>
        <w:t>3500 GE  UTRECHT</w:t>
      </w:r>
      <w:bookmarkEnd w:id="8"/>
    </w:p>
    <w:p w14:paraId="5D814AB4" w14:textId="77777777" w:rsidR="00D67F86" w:rsidRPr="00667D65" w:rsidRDefault="00D67F86" w:rsidP="00D67F86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rPr>
          <w:rFonts w:cs="Verdana"/>
          <w:lang w:val="nl-NL"/>
        </w:rPr>
      </w:pPr>
    </w:p>
    <w:p w14:paraId="441BC484" w14:textId="77777777" w:rsidR="00D67F86" w:rsidRPr="00667D65" w:rsidRDefault="00D67F86" w:rsidP="00D67F86">
      <w:pPr>
        <w:tabs>
          <w:tab w:val="left" w:pos="2098"/>
        </w:tabs>
        <w:rPr>
          <w:lang w:val="nl-NL"/>
        </w:rPr>
      </w:pPr>
      <w:r w:rsidRPr="00667D65">
        <w:rPr>
          <w:rFonts w:cs="Verdana"/>
          <w:lang w:val="nl-NL"/>
        </w:rPr>
        <w:t>Contactpersoon:</w:t>
      </w:r>
      <w:r w:rsidRPr="00667D65">
        <w:rPr>
          <w:rFonts w:cs="Verdana"/>
          <w:lang w:val="nl-NL"/>
        </w:rPr>
        <w:tab/>
      </w:r>
      <w:bookmarkStart w:id="9" w:name="bwBijl_A_AP_NO_CD_6"/>
      <w:r w:rsidRPr="00667D65">
        <w:rPr>
          <w:rFonts w:cs="Verdana"/>
          <w:lang w:val="nl-NL"/>
        </w:rPr>
        <w:t>Wim Mertens</w:t>
      </w:r>
      <w:r w:rsidRPr="00667D65">
        <w:rPr>
          <w:rStyle w:val="Verborgentekst"/>
          <w:b w:val="0"/>
          <w:i w:val="0"/>
          <w:vanish w:val="0"/>
          <w:lang w:val="nl-NL"/>
        </w:rPr>
        <w:fldChar w:fldCharType="begin"/>
      </w:r>
      <w:r w:rsidRPr="00667D65">
        <w:rPr>
          <w:rStyle w:val="Verborgentekst"/>
          <w:lang w:val="nl-NL"/>
        </w:rPr>
        <w:instrText xml:space="preserve"> FORMTEXT </w:instrText>
      </w:r>
      <w:r w:rsidRPr="00667D65">
        <w:rPr>
          <w:rStyle w:val="Verborgentekst"/>
          <w:b w:val="0"/>
          <w:i w:val="0"/>
          <w:vanish w:val="0"/>
          <w:lang w:val="nl-NL"/>
        </w:rPr>
        <w:fldChar w:fldCharType="separate"/>
      </w:r>
      <w:r w:rsidRPr="00667D65">
        <w:rPr>
          <w:rStyle w:val="Verborgentekst"/>
          <w:noProof/>
          <w:lang w:val="nl-NL"/>
        </w:rPr>
        <w:t>&lt;Vul contactpersoon in&gt;</w:t>
      </w:r>
      <w:r w:rsidRPr="00667D65">
        <w:rPr>
          <w:rStyle w:val="Verborgentekst"/>
          <w:b w:val="0"/>
          <w:i w:val="0"/>
          <w:vanish w:val="0"/>
          <w:lang w:val="nl-NL"/>
        </w:rPr>
        <w:fldChar w:fldCharType="end"/>
      </w:r>
      <w:bookmarkEnd w:id="9"/>
    </w:p>
    <w:p w14:paraId="784ECFB8" w14:textId="77777777" w:rsidR="00D67F86" w:rsidRPr="00667D65" w:rsidRDefault="00D67F86" w:rsidP="00D67F86">
      <w:pPr>
        <w:tabs>
          <w:tab w:val="left" w:pos="1620"/>
          <w:tab w:val="left" w:pos="1800"/>
        </w:tabs>
        <w:rPr>
          <w:rFonts w:cs="Verdana"/>
          <w:lang w:val="nl-NL"/>
        </w:rPr>
      </w:pPr>
      <w:r w:rsidRPr="00667D65">
        <w:rPr>
          <w:lang w:val="nl-NL"/>
        </w:rPr>
        <w:t>Telefoonnummer:</w:t>
      </w:r>
      <w:r w:rsidRPr="00667D65">
        <w:rPr>
          <w:lang w:val="nl-NL"/>
        </w:rPr>
        <w:tab/>
        <w:t xml:space="preserve">+31 </w:t>
      </w:r>
      <w:bookmarkStart w:id="10" w:name="bwBijl_A_AP_NO_CD_7"/>
      <w:r w:rsidRPr="00667D65">
        <w:rPr>
          <w:lang w:val="nl-NL"/>
        </w:rPr>
        <w:t xml:space="preserve"> (0)651887734</w:t>
      </w:r>
      <w:r w:rsidRPr="00667D65">
        <w:rPr>
          <w:rStyle w:val="Verborgentekst"/>
          <w:b w:val="0"/>
          <w:i w:val="0"/>
          <w:vanish w:val="0"/>
          <w:lang w:val="nl-NL"/>
        </w:rPr>
        <w:fldChar w:fldCharType="begin"/>
      </w:r>
      <w:r w:rsidRPr="00667D65">
        <w:rPr>
          <w:rStyle w:val="Verborgentekst"/>
          <w:lang w:val="nl-NL"/>
        </w:rPr>
        <w:instrText xml:space="preserve"> FORMTEXT </w:instrText>
      </w:r>
      <w:r w:rsidRPr="00667D65">
        <w:rPr>
          <w:rStyle w:val="Verborgentekst"/>
          <w:b w:val="0"/>
          <w:i w:val="0"/>
          <w:vanish w:val="0"/>
          <w:lang w:val="nl-NL"/>
        </w:rPr>
        <w:fldChar w:fldCharType="separate"/>
      </w:r>
      <w:r w:rsidRPr="00667D65">
        <w:rPr>
          <w:rStyle w:val="Verborgentekst"/>
          <w:noProof/>
          <w:lang w:val="nl-NL"/>
        </w:rPr>
        <w:t>&lt;Vul telefoonnummer in&gt;</w:t>
      </w:r>
      <w:r w:rsidRPr="00667D65">
        <w:rPr>
          <w:rStyle w:val="Verborgentekst"/>
          <w:b w:val="0"/>
          <w:i w:val="0"/>
          <w:vanish w:val="0"/>
          <w:lang w:val="nl-NL"/>
        </w:rPr>
        <w:fldChar w:fldCharType="end"/>
      </w:r>
      <w:bookmarkEnd w:id="10"/>
    </w:p>
    <w:p w14:paraId="0283C8E6" w14:textId="77777777" w:rsidR="00D67F86" w:rsidRPr="00944242" w:rsidRDefault="00D67F86" w:rsidP="00D67F86">
      <w:pPr>
        <w:tabs>
          <w:tab w:val="left" w:pos="2098"/>
        </w:tabs>
        <w:rPr>
          <w:rFonts w:cs="Verdana"/>
          <w:lang w:val="nl-NL"/>
        </w:rPr>
      </w:pPr>
      <w:r w:rsidRPr="00944242">
        <w:rPr>
          <w:rFonts w:cs="Verdana"/>
          <w:lang w:val="nl-NL"/>
        </w:rPr>
        <w:t>E-mail:</w:t>
      </w:r>
      <w:r w:rsidRPr="00944242">
        <w:rPr>
          <w:rFonts w:cs="Verdana"/>
          <w:lang w:val="nl-NL"/>
        </w:rPr>
        <w:tab/>
      </w:r>
      <w:bookmarkStart w:id="11" w:name="bwBijl_A_AP_NO_CD_8"/>
      <w:r w:rsidRPr="00944242">
        <w:rPr>
          <w:rFonts w:cs="Verdana"/>
          <w:lang w:val="nl-NL"/>
        </w:rPr>
        <w:t>aanbestedingsteam-gww@rws.nl</w:t>
      </w:r>
      <w:r w:rsidRPr="00944242">
        <w:rPr>
          <w:rStyle w:val="Verborgentekst"/>
          <w:b w:val="0"/>
          <w:i w:val="0"/>
          <w:vanish w:val="0"/>
          <w:lang w:val="nl-NL"/>
        </w:rPr>
        <w:fldChar w:fldCharType="begin"/>
      </w:r>
      <w:r w:rsidRPr="00944242">
        <w:rPr>
          <w:rStyle w:val="Verborgentekst"/>
          <w:lang w:val="nl-NL"/>
        </w:rPr>
        <w:instrText xml:space="preserve"> FORMTEXT </w:instrText>
      </w:r>
      <w:r w:rsidRPr="00944242">
        <w:rPr>
          <w:rStyle w:val="Verborgentekst"/>
          <w:b w:val="0"/>
          <w:i w:val="0"/>
          <w:vanish w:val="0"/>
          <w:lang w:val="nl-NL"/>
        </w:rPr>
        <w:fldChar w:fldCharType="separate"/>
      </w:r>
      <w:r w:rsidRPr="00944242">
        <w:rPr>
          <w:rStyle w:val="Verborgentekst"/>
          <w:noProof/>
          <w:lang w:val="nl-NL"/>
        </w:rPr>
        <w:t>&lt;Vul e-mailadres in&gt;</w:t>
      </w:r>
      <w:r w:rsidRPr="00944242">
        <w:rPr>
          <w:rStyle w:val="Verborgentekst"/>
          <w:b w:val="0"/>
          <w:i w:val="0"/>
          <w:vanish w:val="0"/>
          <w:lang w:val="nl-NL"/>
        </w:rPr>
        <w:fldChar w:fldCharType="end"/>
      </w:r>
      <w:bookmarkEnd w:id="11"/>
    </w:p>
    <w:p w14:paraId="14BEC732" w14:textId="77777777" w:rsidR="00D67F86" w:rsidRPr="00CC299D" w:rsidRDefault="00D67F86" w:rsidP="00D67F86">
      <w:pPr>
        <w:spacing w:line="260" w:lineRule="atLeast"/>
        <w:ind w:left="1418"/>
        <w:rPr>
          <w:rFonts w:cs="Verdana"/>
          <w:lang w:val="nl-NL"/>
        </w:rPr>
      </w:pPr>
    </w:p>
    <w:p w14:paraId="75EC8003" w14:textId="77777777" w:rsidR="00D67F86" w:rsidRPr="00944242" w:rsidRDefault="00D67F86" w:rsidP="00D67F86">
      <w:pPr>
        <w:numPr>
          <w:ilvl w:val="0"/>
          <w:numId w:val="33"/>
        </w:numPr>
        <w:ind w:left="0" w:firstLine="0"/>
        <w:rPr>
          <w:rStyle w:val="Verborgentekst"/>
          <w:rFonts w:cs="Verdana"/>
          <w:b w:val="0"/>
          <w:i w:val="0"/>
          <w:vanish w:val="0"/>
          <w:lang w:val="nl-NL"/>
        </w:rPr>
      </w:pPr>
      <w:r w:rsidRPr="00CC299D">
        <w:rPr>
          <w:rFonts w:cs="Verdana"/>
          <w:b/>
          <w:bCs/>
          <w:lang w:val="nl-NL"/>
        </w:rPr>
        <w:t xml:space="preserve">Gegevens </w:t>
      </w:r>
      <w:r w:rsidRPr="00944242">
        <w:rPr>
          <w:rFonts w:cs="Verdana"/>
          <w:b/>
          <w:bCs/>
          <w:lang w:val="nl-NL"/>
        </w:rPr>
        <w:t xml:space="preserve">gegadigde: </w:t>
      </w:r>
      <w:r w:rsidRPr="00944242">
        <w:rPr>
          <w:rStyle w:val="Verborgentekst"/>
          <w:lang w:val="nl-NL"/>
        </w:rPr>
        <w:t>(in te vullen door de gegadigde, niet zijnde een combinatie)</w:t>
      </w:r>
    </w:p>
    <w:p w14:paraId="0CF7E270" w14:textId="77777777" w:rsidR="00D67F86" w:rsidRPr="00944242" w:rsidRDefault="00D67F86" w:rsidP="00D67F86">
      <w:pPr>
        <w:spacing w:line="260" w:lineRule="atLeast"/>
        <w:rPr>
          <w:rFonts w:cs="Verdana"/>
          <w:lang w:val="nl-NL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6982"/>
      </w:tblGrid>
      <w:tr w:rsidR="00D67F86" w:rsidRPr="00944242" w14:paraId="4E62EA39" w14:textId="77777777" w:rsidTr="002F6E95">
        <w:trPr>
          <w:jc w:val="right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932B" w14:textId="77777777" w:rsidR="00D67F86" w:rsidRPr="00944242" w:rsidRDefault="00D67F86" w:rsidP="002F6E95">
            <w:pPr>
              <w:ind w:left="176"/>
              <w:rPr>
                <w:rFonts w:cs="Verdana"/>
                <w:lang w:val="nl-NL"/>
              </w:rPr>
            </w:pPr>
            <w:r w:rsidRPr="00944242">
              <w:rPr>
                <w:rFonts w:cs="Verdana"/>
                <w:lang w:val="nl-NL"/>
              </w:rPr>
              <w:t>Naam (volgens handelsregister)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A01B" w14:textId="77777777" w:rsidR="00D67F86" w:rsidRPr="00944242" w:rsidRDefault="00D67F86" w:rsidP="002F6E95">
            <w:pPr>
              <w:rPr>
                <w:rFonts w:cs="Verdana"/>
                <w:lang w:val="nl-NL"/>
              </w:rPr>
            </w:pPr>
          </w:p>
        </w:tc>
      </w:tr>
      <w:tr w:rsidR="00D67F86" w:rsidRPr="0040049C" w14:paraId="733D5DA1" w14:textId="77777777" w:rsidTr="002F6E95">
        <w:trPr>
          <w:jc w:val="right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724F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63A" w14:textId="77777777" w:rsidR="00D67F86" w:rsidRPr="00885E34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07AB9CCD" w14:textId="77777777" w:rsidTr="002F6E95">
        <w:trPr>
          <w:jc w:val="right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CC2C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Vestigingsplaats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7001" w14:textId="77777777" w:rsidR="00D67F86" w:rsidRPr="00885E34" w:rsidRDefault="00D67F86" w:rsidP="002F6E95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D67F86" w:rsidRPr="0040049C" w14:paraId="72D72819" w14:textId="77777777" w:rsidTr="002F6E95">
        <w:trPr>
          <w:jc w:val="right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0E0E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2806" w14:textId="77777777" w:rsidR="00D67F86" w:rsidRPr="00885E34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5FC71551" w14:textId="77777777" w:rsidTr="002F6E95">
        <w:trPr>
          <w:jc w:val="right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3095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9461" w14:textId="77777777" w:rsidR="00D67F86" w:rsidRPr="00885E34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636E5EEF" w14:textId="77777777" w:rsidTr="002F6E95">
        <w:trPr>
          <w:jc w:val="right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BA96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F77E" w14:textId="77777777" w:rsidR="00D67F86" w:rsidRPr="00885E34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21343498" w14:textId="77777777" w:rsidTr="002F6E95">
        <w:trPr>
          <w:jc w:val="right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DF94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E1B1" w14:textId="77777777" w:rsidR="00D67F86" w:rsidRPr="00885E34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6FEFFCEB" w14:textId="77777777" w:rsidTr="002F6E95">
        <w:trPr>
          <w:jc w:val="right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7745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79EB" w14:textId="77777777" w:rsidR="00D67F86" w:rsidRPr="00885E34" w:rsidRDefault="00D67F86" w:rsidP="002F6E95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D67F86" w:rsidRPr="005D0D1C" w14:paraId="18487142" w14:textId="77777777" w:rsidTr="002F6E95">
        <w:trPr>
          <w:jc w:val="right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A753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00FB" w14:textId="77777777" w:rsidR="00D67F86" w:rsidRPr="00885E34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50921F1B" w14:textId="77777777" w:rsidTr="002F6E95">
        <w:trPr>
          <w:jc w:val="right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9CD0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9501" w14:textId="77777777" w:rsidR="00D67F86" w:rsidRPr="00885E34" w:rsidRDefault="00D67F86" w:rsidP="002F6E95">
            <w:pPr>
              <w:tabs>
                <w:tab w:val="right" w:pos="7027"/>
              </w:tabs>
              <w:rPr>
                <w:rFonts w:cs="Verdana"/>
                <w:color w:val="000000"/>
                <w:lang w:val="nl-NL"/>
              </w:rPr>
            </w:pPr>
            <w:r w:rsidRPr="0040049C">
              <w:rPr>
                <w:color w:val="000000"/>
                <w:lang w:val="nl-NL"/>
              </w:rPr>
              <w:tab/>
            </w:r>
            <w:r w:rsidRPr="0040049C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D67F86" w:rsidRPr="0040049C" w14:paraId="047BBBF1" w14:textId="77777777" w:rsidTr="002F6E95">
        <w:trPr>
          <w:jc w:val="right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1D30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6DC4" w14:textId="77777777" w:rsidR="00D67F86" w:rsidRPr="0040049C" w:rsidRDefault="00D67F86" w:rsidP="002F6E95">
            <w:pPr>
              <w:tabs>
                <w:tab w:val="right" w:pos="7027"/>
              </w:tabs>
              <w:rPr>
                <w:color w:val="000000"/>
                <w:lang w:val="nl-NL"/>
              </w:rPr>
            </w:pPr>
            <w:r w:rsidRPr="0040049C">
              <w:rPr>
                <w:color w:val="000000"/>
                <w:lang w:val="nl-NL"/>
              </w:rPr>
              <w:tab/>
            </w:r>
            <w:r w:rsidRPr="0040049C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19E5C7D2" w14:textId="77777777" w:rsidR="00D67F86" w:rsidRPr="0040049C" w:rsidRDefault="00D67F86" w:rsidP="00D67F86">
      <w:pPr>
        <w:spacing w:line="260" w:lineRule="atLeast"/>
        <w:ind w:left="1418"/>
        <w:rPr>
          <w:rFonts w:cs="Verdana"/>
          <w:color w:val="000000"/>
          <w:lang w:val="nl-NL"/>
        </w:rPr>
      </w:pPr>
    </w:p>
    <w:p w14:paraId="1F2F90C4" w14:textId="77777777" w:rsidR="00D67F86" w:rsidRPr="0040049C" w:rsidRDefault="00D67F86" w:rsidP="00D67F86">
      <w:pPr>
        <w:numPr>
          <w:ilvl w:val="0"/>
          <w:numId w:val="33"/>
        </w:numPr>
        <w:suppressAutoHyphens/>
        <w:spacing w:line="240" w:lineRule="exact"/>
        <w:ind w:left="0" w:firstLine="0"/>
        <w:rPr>
          <w:rFonts w:cs="Verdana"/>
          <w:color w:val="000000"/>
          <w:lang w:val="nl-NL"/>
        </w:rPr>
      </w:pPr>
      <w:r w:rsidRPr="0040049C">
        <w:rPr>
          <w:rFonts w:cs="Verdana"/>
          <w:b/>
          <w:bCs/>
          <w:color w:val="000000"/>
          <w:lang w:val="nl-NL"/>
        </w:rPr>
        <w:t>Gegevens samenwerkingsverband van ondernemers (combinatie):</w:t>
      </w:r>
    </w:p>
    <w:p w14:paraId="7ED181FF" w14:textId="77777777" w:rsidR="00D67F86" w:rsidRPr="0040049C" w:rsidRDefault="00D67F86" w:rsidP="00D67F86">
      <w:pPr>
        <w:rPr>
          <w:rFonts w:cs="V&amp;W Syntax (Adobe)"/>
          <w:color w:val="000000"/>
          <w:lang w:val="nl-NL"/>
        </w:rPr>
      </w:pPr>
      <w:r w:rsidRPr="0040049C">
        <w:rPr>
          <w:rFonts w:cs="V&amp;W Syntax (Adobe)"/>
          <w:color w:val="000000"/>
          <w:lang w:val="nl-NL"/>
        </w:rPr>
        <w:t>(in te vullen in geval van een aanmelding als samenwerkingsverband van ondernemers)</w:t>
      </w:r>
    </w:p>
    <w:p w14:paraId="467508D3" w14:textId="77777777" w:rsidR="00D67F86" w:rsidRPr="0040049C" w:rsidRDefault="00D67F86" w:rsidP="00D67F86">
      <w:pPr>
        <w:spacing w:line="260" w:lineRule="atLeast"/>
        <w:ind w:left="1418"/>
        <w:rPr>
          <w:rFonts w:cs="Verdana"/>
          <w:color w:val="000000"/>
          <w:lang w:val="nl-NL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2"/>
        <w:gridCol w:w="6970"/>
      </w:tblGrid>
      <w:tr w:rsidR="00D67F86" w:rsidRPr="0040049C" w14:paraId="375988FE" w14:textId="77777777" w:rsidTr="002F6E95">
        <w:trPr>
          <w:jc w:val="right"/>
        </w:trPr>
        <w:tc>
          <w:tcPr>
            <w:tcW w:w="1154" w:type="pct"/>
          </w:tcPr>
          <w:p w14:paraId="12E063CB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Naam Combinatie</w:t>
            </w:r>
          </w:p>
        </w:tc>
        <w:tc>
          <w:tcPr>
            <w:tcW w:w="3846" w:type="pct"/>
          </w:tcPr>
          <w:p w14:paraId="45610DC1" w14:textId="77777777" w:rsidR="00D67F86" w:rsidRPr="00885E34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2329518A" w14:textId="77777777" w:rsidTr="002F6E95">
        <w:trPr>
          <w:jc w:val="right"/>
        </w:trPr>
        <w:tc>
          <w:tcPr>
            <w:tcW w:w="1154" w:type="pct"/>
          </w:tcPr>
          <w:p w14:paraId="00E956FD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Rechtsvorm (indien van toepassing)</w:t>
            </w:r>
          </w:p>
        </w:tc>
        <w:tc>
          <w:tcPr>
            <w:tcW w:w="3846" w:type="pct"/>
          </w:tcPr>
          <w:p w14:paraId="12BACBCE" w14:textId="77777777" w:rsidR="00D67F86" w:rsidRPr="00885E34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14EB9549" w14:textId="77777777" w:rsidTr="002F6E95">
        <w:trPr>
          <w:jc w:val="right"/>
        </w:trPr>
        <w:tc>
          <w:tcPr>
            <w:tcW w:w="1154" w:type="pct"/>
          </w:tcPr>
          <w:p w14:paraId="0329E6DA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 xml:space="preserve">Naam onderneming 1 </w:t>
            </w:r>
          </w:p>
          <w:p w14:paraId="7989EE81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(Penvoerder)</w:t>
            </w:r>
          </w:p>
        </w:tc>
        <w:tc>
          <w:tcPr>
            <w:tcW w:w="3846" w:type="pct"/>
          </w:tcPr>
          <w:p w14:paraId="3B8FC0FE" w14:textId="77777777" w:rsidR="00D67F86" w:rsidRPr="00885E34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58B61DCC" w14:textId="77777777" w:rsidTr="002F6E95">
        <w:trPr>
          <w:jc w:val="right"/>
        </w:trPr>
        <w:tc>
          <w:tcPr>
            <w:tcW w:w="1154" w:type="pct"/>
          </w:tcPr>
          <w:p w14:paraId="2CCAD029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Vestigingsplaats onderneming 1</w:t>
            </w:r>
          </w:p>
        </w:tc>
        <w:tc>
          <w:tcPr>
            <w:tcW w:w="3846" w:type="pct"/>
          </w:tcPr>
          <w:p w14:paraId="7BA08909" w14:textId="77777777" w:rsidR="00D67F86" w:rsidRPr="00885E34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62235DEB" w14:textId="77777777" w:rsidTr="002F6E95">
        <w:trPr>
          <w:jc w:val="right"/>
        </w:trPr>
        <w:tc>
          <w:tcPr>
            <w:tcW w:w="1154" w:type="pct"/>
          </w:tcPr>
          <w:p w14:paraId="5DA1FAF1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 xml:space="preserve">Naam onderneming 2 </w:t>
            </w:r>
          </w:p>
        </w:tc>
        <w:tc>
          <w:tcPr>
            <w:tcW w:w="3846" w:type="pct"/>
          </w:tcPr>
          <w:p w14:paraId="2A24D59B" w14:textId="77777777" w:rsidR="00D67F86" w:rsidRPr="00885E34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4C4D167D" w14:textId="77777777" w:rsidTr="002F6E95">
        <w:trPr>
          <w:jc w:val="right"/>
        </w:trPr>
        <w:tc>
          <w:tcPr>
            <w:tcW w:w="1154" w:type="pct"/>
          </w:tcPr>
          <w:p w14:paraId="01D6EC92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Vestigingsplaats onderneming 2</w:t>
            </w:r>
          </w:p>
        </w:tc>
        <w:tc>
          <w:tcPr>
            <w:tcW w:w="3846" w:type="pct"/>
          </w:tcPr>
          <w:p w14:paraId="2D3E5B9B" w14:textId="77777777" w:rsidR="00D67F86" w:rsidRPr="00885E34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6886A582" w14:textId="77777777" w:rsidTr="002F6E95">
        <w:trPr>
          <w:jc w:val="right"/>
        </w:trPr>
        <w:tc>
          <w:tcPr>
            <w:tcW w:w="1154" w:type="pct"/>
          </w:tcPr>
          <w:p w14:paraId="44648756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 xml:space="preserve">Naam onderneming 3 </w:t>
            </w:r>
          </w:p>
        </w:tc>
        <w:tc>
          <w:tcPr>
            <w:tcW w:w="3846" w:type="pct"/>
          </w:tcPr>
          <w:p w14:paraId="5FA8C47C" w14:textId="77777777" w:rsidR="00D67F86" w:rsidRPr="00885E34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6897B921" w14:textId="77777777" w:rsidTr="002F6E95">
        <w:trPr>
          <w:trHeight w:val="70"/>
          <w:jc w:val="right"/>
        </w:trPr>
        <w:tc>
          <w:tcPr>
            <w:tcW w:w="1154" w:type="pct"/>
          </w:tcPr>
          <w:p w14:paraId="10884B9D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lastRenderedPageBreak/>
              <w:t>Vestigingsplaats onderneming 3</w:t>
            </w:r>
          </w:p>
        </w:tc>
        <w:tc>
          <w:tcPr>
            <w:tcW w:w="3846" w:type="pct"/>
          </w:tcPr>
          <w:p w14:paraId="57C98247" w14:textId="77777777" w:rsidR="00D67F86" w:rsidRPr="00885E34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</w:tbl>
    <w:p w14:paraId="1FA610F0" w14:textId="77777777" w:rsidR="00D67F86" w:rsidRPr="0040049C" w:rsidRDefault="00D67F86" w:rsidP="00D67F86">
      <w:pPr>
        <w:rPr>
          <w:rFonts w:cs="Verdana"/>
          <w:color w:val="000000"/>
          <w:lang w:val="nl-NL"/>
        </w:rPr>
      </w:pPr>
    </w:p>
    <w:p w14:paraId="40E49AE2" w14:textId="77777777" w:rsidR="00D67F86" w:rsidRPr="0040049C" w:rsidRDefault="00D67F86" w:rsidP="00D67F86">
      <w:pPr>
        <w:rPr>
          <w:rFonts w:cs="Verdana"/>
          <w:color w:val="000000"/>
          <w:lang w:val="nl-NL"/>
        </w:rPr>
      </w:pPr>
      <w:r w:rsidRPr="0040049C">
        <w:rPr>
          <w:rFonts w:cs="Verdana"/>
          <w:color w:val="000000"/>
          <w:lang w:val="nl-NL"/>
        </w:rPr>
        <w:t>Vul de tabel aan indien nodig.</w:t>
      </w:r>
    </w:p>
    <w:p w14:paraId="1D16A5D2" w14:textId="77777777" w:rsidR="00D67F86" w:rsidRPr="0040049C" w:rsidRDefault="00D67F86" w:rsidP="00D67F86">
      <w:pPr>
        <w:rPr>
          <w:rFonts w:cs="Verdana"/>
          <w:color w:val="000000"/>
          <w:lang w:val="nl-NL"/>
        </w:rPr>
      </w:pPr>
    </w:p>
    <w:p w14:paraId="08E43B57" w14:textId="77777777" w:rsidR="00D67F86" w:rsidRPr="0040049C" w:rsidRDefault="00D67F86" w:rsidP="00D67F86">
      <w:pPr>
        <w:suppressAutoHyphens/>
        <w:rPr>
          <w:rFonts w:cs="Verdana"/>
          <w:color w:val="000000"/>
          <w:lang w:val="nl-NL"/>
        </w:rPr>
      </w:pPr>
      <w:r w:rsidRPr="0040049C">
        <w:rPr>
          <w:rFonts w:cs="Verdana"/>
          <w:b/>
          <w:bCs/>
          <w:color w:val="000000"/>
          <w:lang w:val="nl-NL"/>
        </w:rPr>
        <w:t>Gegevens van elk van de ondernemers (gegadigden) in het samenwerkingsverband:</w:t>
      </w:r>
    </w:p>
    <w:p w14:paraId="36C5281C" w14:textId="77777777" w:rsidR="00D67F86" w:rsidRPr="0040049C" w:rsidRDefault="00D67F86" w:rsidP="00D67F86">
      <w:pPr>
        <w:rPr>
          <w:rFonts w:cs="Verdana"/>
          <w:color w:val="000000"/>
          <w:lang w:val="nl-NL"/>
        </w:rPr>
      </w:pPr>
    </w:p>
    <w:p w14:paraId="44A09A28" w14:textId="77777777" w:rsidR="00D67F86" w:rsidRPr="0040049C" w:rsidRDefault="00D67F86" w:rsidP="00D67F86">
      <w:pPr>
        <w:rPr>
          <w:rFonts w:cs="Verdana"/>
          <w:b/>
          <w:bCs/>
          <w:color w:val="000000"/>
          <w:lang w:val="nl-NL"/>
        </w:rPr>
      </w:pPr>
      <w:r w:rsidRPr="0040049C">
        <w:rPr>
          <w:rFonts w:cs="Verdana"/>
          <w:b/>
          <w:bCs/>
          <w:color w:val="000000"/>
          <w:lang w:val="nl-NL"/>
        </w:rPr>
        <w:t>Onderneming 1 / PENVOERDER</w:t>
      </w:r>
    </w:p>
    <w:p w14:paraId="6046BE28" w14:textId="77777777" w:rsidR="00D67F86" w:rsidRPr="0040049C" w:rsidRDefault="00D67F86" w:rsidP="00D67F86">
      <w:pPr>
        <w:ind w:left="1418"/>
        <w:rPr>
          <w:rFonts w:cs="Verdana"/>
          <w:color w:val="000000"/>
          <w:lang w:val="nl-NL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2"/>
        <w:gridCol w:w="6970"/>
      </w:tblGrid>
      <w:tr w:rsidR="00D67F86" w:rsidRPr="0040049C" w14:paraId="2C5F5668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E544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2849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104EA25A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9E1C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7935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04395B93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FDBC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121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4CE14D45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CCCD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A95E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75CC47CE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2CE6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75C9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0797F532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94FC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57CC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5235F64A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2899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6094" w14:textId="77777777" w:rsidR="00D67F86" w:rsidRPr="0040049C" w:rsidRDefault="00D67F86" w:rsidP="002F6E95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D67F86" w:rsidRPr="005D0D1C" w14:paraId="3D5A4172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5DA1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E724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04416EC1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8582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6ED" w14:textId="77777777" w:rsidR="00D67F86" w:rsidRPr="0040049C" w:rsidRDefault="00D67F86" w:rsidP="002F6E95">
            <w:pPr>
              <w:tabs>
                <w:tab w:val="right" w:pos="7027"/>
              </w:tabs>
              <w:rPr>
                <w:rFonts w:cs="Verdana"/>
                <w:color w:val="000000"/>
                <w:lang w:val="nl-NL"/>
              </w:rPr>
            </w:pPr>
            <w:r w:rsidRPr="0040049C">
              <w:rPr>
                <w:color w:val="000000"/>
                <w:lang w:val="nl-NL"/>
              </w:rPr>
              <w:tab/>
            </w:r>
            <w:r w:rsidRPr="0040049C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D67F86" w:rsidRPr="0040049C" w14:paraId="36A1039A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8E9F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3F8E" w14:textId="77777777" w:rsidR="00D67F86" w:rsidRPr="0040049C" w:rsidRDefault="00D67F86" w:rsidP="002F6E95">
            <w:pPr>
              <w:tabs>
                <w:tab w:val="right" w:pos="7027"/>
              </w:tabs>
              <w:rPr>
                <w:color w:val="000000"/>
                <w:lang w:val="nl-NL"/>
              </w:rPr>
            </w:pPr>
            <w:r w:rsidRPr="0040049C">
              <w:rPr>
                <w:color w:val="000000"/>
                <w:lang w:val="nl-NL"/>
              </w:rPr>
              <w:tab/>
            </w:r>
            <w:r w:rsidRPr="0040049C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5A13FCB1" w14:textId="77777777" w:rsidR="00D67F86" w:rsidRPr="0040049C" w:rsidRDefault="00D67F86" w:rsidP="00D67F86">
      <w:pPr>
        <w:ind w:left="1418"/>
        <w:rPr>
          <w:rFonts w:cs="Verdana"/>
          <w:color w:val="000000"/>
          <w:lang w:val="nl-NL"/>
        </w:rPr>
      </w:pPr>
    </w:p>
    <w:p w14:paraId="4BD1F2A8" w14:textId="77777777" w:rsidR="00D67F86" w:rsidRPr="0040049C" w:rsidRDefault="00D67F86" w:rsidP="00D67F86">
      <w:pPr>
        <w:rPr>
          <w:rFonts w:cs="Verdana"/>
          <w:b/>
          <w:bCs/>
          <w:color w:val="000000"/>
          <w:lang w:val="nl-NL"/>
        </w:rPr>
      </w:pPr>
      <w:r w:rsidRPr="0040049C">
        <w:rPr>
          <w:rFonts w:cs="Verdana"/>
          <w:b/>
          <w:bCs/>
          <w:color w:val="000000"/>
          <w:lang w:val="nl-NL"/>
        </w:rPr>
        <w:t>Onderneming 2</w:t>
      </w:r>
    </w:p>
    <w:p w14:paraId="5057077F" w14:textId="77777777" w:rsidR="00D67F86" w:rsidRPr="0040049C" w:rsidRDefault="00D67F86" w:rsidP="00D67F86">
      <w:pPr>
        <w:ind w:left="1418"/>
        <w:rPr>
          <w:rFonts w:cs="Verdana"/>
          <w:b/>
          <w:bCs/>
          <w:color w:val="000000"/>
          <w:lang w:val="nl-NL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2"/>
        <w:gridCol w:w="6970"/>
      </w:tblGrid>
      <w:tr w:rsidR="00D67F86" w:rsidRPr="0040049C" w14:paraId="33E1C531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85A1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39F2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325B6CAC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BF31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A533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7CB69135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BF79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7F9D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59749312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A308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1849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6950EAF0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F54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68E5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6E0664DB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D98B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99F7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709B1337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1462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9996" w14:textId="77777777" w:rsidR="00D67F86" w:rsidRPr="0040049C" w:rsidRDefault="00D67F86" w:rsidP="002F6E95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D67F86" w:rsidRPr="005D0D1C" w14:paraId="6CC00742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0B69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Ingeschreven in het Handelsregister van de Kamer van Koophandel te: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7A50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5771B4F0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51A9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7C6A" w14:textId="77777777" w:rsidR="00D67F86" w:rsidRPr="0040049C" w:rsidRDefault="00D67F86" w:rsidP="002F6E95">
            <w:pPr>
              <w:tabs>
                <w:tab w:val="right" w:pos="6980"/>
              </w:tabs>
              <w:rPr>
                <w:rFonts w:cs="Verdana"/>
                <w:color w:val="000000"/>
                <w:lang w:val="nl-NL"/>
              </w:rPr>
            </w:pPr>
            <w:r w:rsidRPr="0040049C">
              <w:rPr>
                <w:color w:val="000000"/>
                <w:lang w:val="nl-NL"/>
              </w:rPr>
              <w:tab/>
            </w:r>
            <w:r w:rsidRPr="0040049C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D67F86" w:rsidRPr="0040049C" w14:paraId="671188D2" w14:textId="77777777" w:rsidTr="002F6E95">
        <w:trPr>
          <w:jc w:val="right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5180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3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6E13" w14:textId="77777777" w:rsidR="00D67F86" w:rsidRPr="0040049C" w:rsidRDefault="00D67F86" w:rsidP="002F6E95">
            <w:pPr>
              <w:tabs>
                <w:tab w:val="right" w:pos="6980"/>
              </w:tabs>
              <w:rPr>
                <w:color w:val="000000"/>
                <w:lang w:val="nl-NL"/>
              </w:rPr>
            </w:pPr>
            <w:r w:rsidRPr="0040049C">
              <w:rPr>
                <w:color w:val="000000"/>
                <w:lang w:val="nl-NL"/>
              </w:rPr>
              <w:tab/>
            </w:r>
            <w:r w:rsidRPr="0040049C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26BAC9CA" w14:textId="77777777" w:rsidR="00D67F86" w:rsidRPr="0040049C" w:rsidRDefault="00D67F86" w:rsidP="00D67F86">
      <w:pPr>
        <w:rPr>
          <w:rFonts w:cs="Verdana"/>
          <w:b/>
          <w:bCs/>
          <w:color w:val="000000"/>
          <w:lang w:val="nl-NL"/>
        </w:rPr>
      </w:pPr>
      <w:r w:rsidRPr="0040049C">
        <w:rPr>
          <w:rFonts w:cs="Verdana"/>
          <w:color w:val="000000"/>
          <w:lang w:val="nl-NL"/>
        </w:rPr>
        <w:br/>
      </w:r>
      <w:r w:rsidRPr="0040049C">
        <w:rPr>
          <w:rFonts w:cs="Verdana"/>
          <w:b/>
          <w:bCs/>
          <w:color w:val="000000"/>
          <w:lang w:val="nl-NL"/>
        </w:rPr>
        <w:t>Onderneming 3</w:t>
      </w:r>
    </w:p>
    <w:p w14:paraId="66DC1AA1" w14:textId="77777777" w:rsidR="00D67F86" w:rsidRPr="0040049C" w:rsidRDefault="00D67F86" w:rsidP="00D67F86">
      <w:pPr>
        <w:ind w:left="1418"/>
        <w:rPr>
          <w:rFonts w:cs="Verdana"/>
          <w:b/>
          <w:bCs/>
          <w:color w:val="000000"/>
          <w:lang w:val="nl-NL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6969"/>
      </w:tblGrid>
      <w:tr w:rsidR="00D67F86" w:rsidRPr="0040049C" w14:paraId="35995EC3" w14:textId="77777777" w:rsidTr="002F6E95">
        <w:trPr>
          <w:jc w:val="right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80EF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20A0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47FDCE0B" w14:textId="77777777" w:rsidTr="002F6E95">
        <w:trPr>
          <w:jc w:val="right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2100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E5C0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196A9FBC" w14:textId="77777777" w:rsidTr="002F6E95">
        <w:trPr>
          <w:jc w:val="right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46EC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BE27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4A14E1F1" w14:textId="77777777" w:rsidTr="002F6E95">
        <w:trPr>
          <w:jc w:val="right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04D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7BDE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47876E66" w14:textId="77777777" w:rsidTr="002F6E95">
        <w:trPr>
          <w:jc w:val="right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C2C7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192C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6DE2939E" w14:textId="77777777" w:rsidTr="002F6E95">
        <w:trPr>
          <w:jc w:val="right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087C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572F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38CFD05F" w14:textId="77777777" w:rsidTr="002F6E95">
        <w:trPr>
          <w:jc w:val="right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03AB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86EC" w14:textId="77777777" w:rsidR="00D67F86" w:rsidRPr="0040049C" w:rsidRDefault="00D67F86" w:rsidP="002F6E95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D67F86" w:rsidRPr="005D0D1C" w14:paraId="5463E616" w14:textId="77777777" w:rsidTr="002F6E95">
        <w:trPr>
          <w:jc w:val="right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8EAD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 xml:space="preserve">Ingeschreven in het Handelsregister </w:t>
            </w:r>
            <w:r w:rsidRPr="0040049C">
              <w:rPr>
                <w:rFonts w:cs="Verdana"/>
                <w:color w:val="000000"/>
                <w:lang w:val="nl-NL"/>
              </w:rPr>
              <w:lastRenderedPageBreak/>
              <w:t>van de Kamer van Koophandel te: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453C" w14:textId="77777777" w:rsidR="00D67F86" w:rsidRPr="0040049C" w:rsidRDefault="00D67F86" w:rsidP="002F6E9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67F86" w:rsidRPr="0040049C" w14:paraId="7C1677E3" w14:textId="77777777" w:rsidTr="002F6E95">
        <w:trPr>
          <w:jc w:val="right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CB49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7B92" w14:textId="77777777" w:rsidR="00D67F86" w:rsidRPr="0040049C" w:rsidRDefault="00D67F86" w:rsidP="002F6E95">
            <w:pPr>
              <w:tabs>
                <w:tab w:val="right" w:pos="6980"/>
              </w:tabs>
              <w:rPr>
                <w:rFonts w:cs="Verdana"/>
                <w:color w:val="000000"/>
                <w:lang w:val="nl-NL"/>
              </w:rPr>
            </w:pPr>
            <w:r w:rsidRPr="0040049C">
              <w:rPr>
                <w:color w:val="000000"/>
                <w:lang w:val="nl-NL"/>
              </w:rPr>
              <w:tab/>
            </w:r>
            <w:r w:rsidRPr="0040049C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D67F86" w:rsidRPr="0040049C" w14:paraId="5B165E90" w14:textId="77777777" w:rsidTr="002F6E95">
        <w:trPr>
          <w:jc w:val="right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3661" w14:textId="77777777" w:rsidR="00D67F86" w:rsidRPr="0040049C" w:rsidRDefault="00D67F86" w:rsidP="002F6E9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40049C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E4E8" w14:textId="77777777" w:rsidR="00D67F86" w:rsidRPr="0040049C" w:rsidRDefault="00D67F86" w:rsidP="002F6E95">
            <w:pPr>
              <w:tabs>
                <w:tab w:val="right" w:pos="6980"/>
              </w:tabs>
              <w:rPr>
                <w:color w:val="000000"/>
                <w:lang w:val="nl-NL"/>
              </w:rPr>
            </w:pPr>
            <w:r w:rsidRPr="0040049C">
              <w:rPr>
                <w:color w:val="000000"/>
                <w:lang w:val="nl-NL"/>
              </w:rPr>
              <w:tab/>
            </w:r>
            <w:r w:rsidRPr="0040049C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0436A2B1" w14:textId="77777777" w:rsidR="00D67F86" w:rsidRPr="0040049C" w:rsidRDefault="00D67F86" w:rsidP="00D67F86">
      <w:pPr>
        <w:rPr>
          <w:rFonts w:cs="Verdana"/>
          <w:b/>
          <w:color w:val="000000"/>
          <w:lang w:val="nl-NL"/>
        </w:rPr>
      </w:pPr>
    </w:p>
    <w:p w14:paraId="3F0C14C0" w14:textId="77777777" w:rsidR="00D67F86" w:rsidRPr="0040049C" w:rsidRDefault="00D67F86" w:rsidP="00D67F86">
      <w:pPr>
        <w:rPr>
          <w:rFonts w:cs="Verdana"/>
          <w:color w:val="000000"/>
          <w:lang w:val="nl-NL"/>
        </w:rPr>
      </w:pPr>
      <w:r w:rsidRPr="0040049C">
        <w:rPr>
          <w:rFonts w:cs="Verdana"/>
          <w:color w:val="000000"/>
          <w:lang w:val="nl-NL"/>
        </w:rPr>
        <w:t>Vul de tabel aan indien nodig.</w:t>
      </w:r>
    </w:p>
    <w:p w14:paraId="56750C8A" w14:textId="77777777" w:rsidR="003F5EB0" w:rsidRPr="00D67F86" w:rsidRDefault="003F5EB0" w:rsidP="003F5EB0">
      <w:pPr>
        <w:rPr>
          <w:lang w:val="nl-NL"/>
        </w:rPr>
      </w:pPr>
    </w:p>
    <w:sectPr w:rsidR="003F5EB0" w:rsidRPr="00D67F86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798C5" w14:textId="77777777" w:rsidR="00D67F86" w:rsidRDefault="00D67F86" w:rsidP="0088501B">
      <w:r>
        <w:separator/>
      </w:r>
    </w:p>
  </w:endnote>
  <w:endnote w:type="continuationSeparator" w:id="0">
    <w:p w14:paraId="0E6A81AE" w14:textId="77777777" w:rsidR="00D67F86" w:rsidRDefault="00D67F8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79C3C" w14:textId="77777777" w:rsidR="00D67F86" w:rsidRDefault="00D67F86" w:rsidP="0088501B">
      <w:r>
        <w:separator/>
      </w:r>
    </w:p>
  </w:footnote>
  <w:footnote w:type="continuationSeparator" w:id="0">
    <w:p w14:paraId="2C85B299" w14:textId="77777777" w:rsidR="00D67F86" w:rsidRDefault="00D67F86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A11CD" w14:textId="0B89787C" w:rsidR="00E456EE" w:rsidRPr="005D0D1C" w:rsidRDefault="005D0D1C">
    <w:pPr>
      <w:pStyle w:val="Koptekst"/>
      <w:rPr>
        <w:lang w:val="nl-NL"/>
      </w:rPr>
    </w:pPr>
    <w:r w:rsidRPr="005D0D1C">
      <w:rPr>
        <w:lang w:val="nl-NL"/>
      </w:rPr>
      <w:t xml:space="preserve">Aanbestedingsleidraad Vernieuwingsopgave Portfolio ROK Vernieuwen MB2.0 | Zaaknummer: 31121609 | </w:t>
    </w:r>
    <w:r>
      <w:rPr>
        <w:lang w:val="nl-NL"/>
      </w:rPr>
      <w:t>2 febru</w:t>
    </w:r>
    <w:r w:rsidRPr="005D0D1C">
      <w:rPr>
        <w:lang w:val="nl-NL"/>
      </w:rPr>
      <w:t>ari 2026 | v</w:t>
    </w:r>
    <w:r>
      <w:rPr>
        <w:lang w:val="nl-NL"/>
      </w:rPr>
      <w:t>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02865E6"/>
    <w:multiLevelType w:val="singleLevel"/>
    <w:tmpl w:val="EEEC5CF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color w:val="auto"/>
        <w:sz w:val="20"/>
        <w:szCs w:val="20"/>
      </w:rPr>
    </w:lvl>
  </w:abstractNum>
  <w:abstractNum w:abstractNumId="15" w15:restartNumberingAfterBreak="0">
    <w:nsid w:val="25770466"/>
    <w:multiLevelType w:val="multilevel"/>
    <w:tmpl w:val="18584256"/>
    <w:lvl w:ilvl="0">
      <w:start w:val="3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 w16cid:durableId="889919328">
    <w:abstractNumId w:val="9"/>
  </w:num>
  <w:num w:numId="2" w16cid:durableId="704914988">
    <w:abstractNumId w:val="11"/>
  </w:num>
  <w:num w:numId="3" w16cid:durableId="148177658">
    <w:abstractNumId w:val="29"/>
  </w:num>
  <w:num w:numId="4" w16cid:durableId="510919707">
    <w:abstractNumId w:val="10"/>
  </w:num>
  <w:num w:numId="5" w16cid:durableId="403719992">
    <w:abstractNumId w:val="17"/>
  </w:num>
  <w:num w:numId="6" w16cid:durableId="1719088279">
    <w:abstractNumId w:val="20"/>
  </w:num>
  <w:num w:numId="7" w16cid:durableId="1744837560">
    <w:abstractNumId w:val="2"/>
  </w:num>
  <w:num w:numId="8" w16cid:durableId="1471168211">
    <w:abstractNumId w:val="1"/>
  </w:num>
  <w:num w:numId="9" w16cid:durableId="285430258">
    <w:abstractNumId w:val="0"/>
  </w:num>
  <w:num w:numId="10" w16cid:durableId="850992284">
    <w:abstractNumId w:val="7"/>
  </w:num>
  <w:num w:numId="11" w16cid:durableId="540827776">
    <w:abstractNumId w:val="5"/>
  </w:num>
  <w:num w:numId="12" w16cid:durableId="1058019674">
    <w:abstractNumId w:val="5"/>
  </w:num>
  <w:num w:numId="13" w16cid:durableId="1956474933">
    <w:abstractNumId w:val="30"/>
  </w:num>
  <w:num w:numId="14" w16cid:durableId="1620065466">
    <w:abstractNumId w:val="3"/>
  </w:num>
  <w:num w:numId="15" w16cid:durableId="1661424565">
    <w:abstractNumId w:val="18"/>
  </w:num>
  <w:num w:numId="16" w16cid:durableId="1706523036">
    <w:abstractNumId w:val="24"/>
  </w:num>
  <w:num w:numId="17" w16cid:durableId="852304432">
    <w:abstractNumId w:val="8"/>
  </w:num>
  <w:num w:numId="18" w16cid:durableId="1749883697">
    <w:abstractNumId w:val="21"/>
  </w:num>
  <w:num w:numId="19" w16cid:durableId="834419913">
    <w:abstractNumId w:val="31"/>
  </w:num>
  <w:num w:numId="20" w16cid:durableId="1219827674">
    <w:abstractNumId w:val="12"/>
  </w:num>
  <w:num w:numId="21" w16cid:durableId="500972942">
    <w:abstractNumId w:val="23"/>
  </w:num>
  <w:num w:numId="22" w16cid:durableId="267087770">
    <w:abstractNumId w:val="26"/>
  </w:num>
  <w:num w:numId="23" w16cid:durableId="1723211052">
    <w:abstractNumId w:val="19"/>
  </w:num>
  <w:num w:numId="24" w16cid:durableId="1991591791">
    <w:abstractNumId w:val="28"/>
  </w:num>
  <w:num w:numId="25" w16cid:durableId="833254115">
    <w:abstractNumId w:val="27"/>
  </w:num>
  <w:num w:numId="26" w16cid:durableId="359013100">
    <w:abstractNumId w:val="6"/>
  </w:num>
  <w:num w:numId="27" w16cid:durableId="100073880">
    <w:abstractNumId w:val="16"/>
  </w:num>
  <w:num w:numId="28" w16cid:durableId="719479656">
    <w:abstractNumId w:val="22"/>
  </w:num>
  <w:num w:numId="29" w16cid:durableId="489491310">
    <w:abstractNumId w:val="4"/>
  </w:num>
  <w:num w:numId="30" w16cid:durableId="689599445">
    <w:abstractNumId w:val="13"/>
  </w:num>
  <w:num w:numId="31" w16cid:durableId="1149442449">
    <w:abstractNumId w:val="25"/>
  </w:num>
  <w:num w:numId="32" w16cid:durableId="1544370388">
    <w:abstractNumId w:val="15"/>
  </w:num>
  <w:num w:numId="33" w16cid:durableId="426997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F86"/>
    <w:rsid w:val="000277F5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031AA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842DE"/>
    <w:rsid w:val="005A4FBE"/>
    <w:rsid w:val="005D0D1C"/>
    <w:rsid w:val="005D2CF1"/>
    <w:rsid w:val="005E046F"/>
    <w:rsid w:val="006006F5"/>
    <w:rsid w:val="00650A9B"/>
    <w:rsid w:val="006D2E66"/>
    <w:rsid w:val="006F42D7"/>
    <w:rsid w:val="007435A7"/>
    <w:rsid w:val="00764716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CC299D"/>
    <w:rsid w:val="00D67F86"/>
    <w:rsid w:val="00DA3555"/>
    <w:rsid w:val="00E456EE"/>
    <w:rsid w:val="00ED7AB9"/>
    <w:rsid w:val="00EE5BBE"/>
    <w:rsid w:val="00F10ADA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C5440"/>
  <w15:chartTrackingRefBased/>
  <w15:docId w15:val="{40E84286-98C0-4884-BEB2-1861910B4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18"/>
        <w:szCs w:val="18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D67F86"/>
    <w:pPr>
      <w:spacing w:line="240" w:lineRule="atLeast"/>
    </w:pPr>
    <w:rPr>
      <w:rFonts w:ascii="Verdana" w:hAnsi="Verdana" w:cs="Lohit Hindi"/>
      <w:kern w:val="0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D67F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D67F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D67F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D67F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D67F8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67F8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67F8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67F86"/>
    <w:rPr>
      <w:rFonts w:eastAsiaTheme="majorEastAsia" w:cstheme="majorBidi"/>
      <w:color w:val="272727" w:themeColor="text1" w:themeTint="D8"/>
    </w:rPr>
  </w:style>
  <w:style w:type="character" w:customStyle="1" w:styleId="referentiegegevens">
    <w:name w:val="referentiegegevens"/>
    <w:basedOn w:val="Standaardalinea-lettertype"/>
    <w:rsid w:val="00D67F86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D67F86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D67F86"/>
    <w:pPr>
      <w:numPr>
        <w:ilvl w:val="1"/>
        <w:numId w:val="32"/>
      </w:numPr>
      <w:spacing w:before="240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D67F86"/>
    <w:pPr>
      <w:numPr>
        <w:ilvl w:val="2"/>
        <w:numId w:val="32"/>
      </w:numPr>
      <w:spacing w:before="240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D67F86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kern w:val="0"/>
      <w:sz w:val="24"/>
      <w:lang w:eastAsia="nl-NL"/>
      <w14:ligatures w14:val="none"/>
    </w:rPr>
  </w:style>
  <w:style w:type="paragraph" w:customStyle="1" w:styleId="broodtekst">
    <w:name w:val="broodtekst"/>
    <w:basedOn w:val="Standaard"/>
    <w:link w:val="broodtekstChar2"/>
    <w:rsid w:val="00D67F86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Verborgentekst">
    <w:name w:val="Verborgen tekst"/>
    <w:rsid w:val="00D67F86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D67F86"/>
    <w:rPr>
      <w:rFonts w:ascii="Verdana" w:eastAsia="Times New Roman" w:hAnsi="Verdana" w:cs="Lohit Hindi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345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Locht, Sandra (RWS PPO)</dc:creator>
  <cp:keywords/>
  <dc:description/>
  <cp:lastModifiedBy>Locht, Sandra (RWS PPO)</cp:lastModifiedBy>
  <cp:revision>3</cp:revision>
  <dcterms:created xsi:type="dcterms:W3CDTF">2026-01-19T18:35:00Z</dcterms:created>
  <dcterms:modified xsi:type="dcterms:W3CDTF">2026-01-28T07:34:00Z</dcterms:modified>
</cp:coreProperties>
</file>